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E85F">
      <w:pPr>
        <w:pStyle w:val="37"/>
        <w:tabs>
          <w:tab w:val="right" w:pos="9781"/>
          <w:tab w:val="clear" w:pos="4153"/>
          <w:tab w:val="clear" w:pos="8306"/>
        </w:tabs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bCs/>
          <w:sz w:val="22"/>
        </w:rPr>
        <w:t>3GPP TSG-RAN WG2 Meeting #131</w:t>
      </w:r>
      <w:r>
        <w:rPr>
          <w:rFonts w:ascii="Arial" w:hAnsi="Arial" w:cs="Arial"/>
          <w:b/>
          <w:bCs/>
          <w:sz w:val="22"/>
          <w:lang w:val="fr-FR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R2-250</w:t>
      </w:r>
      <w:r>
        <w:rPr>
          <w:rFonts w:ascii="Arial" w:hAnsi="Arial" w:cs="Arial"/>
          <w:b/>
          <w:bCs/>
          <w:sz w:val="22"/>
          <w:lang w:val="fr-FR"/>
        </w:rPr>
        <w:t>7767</w:t>
      </w:r>
    </w:p>
    <w:p w14:paraId="619B785A">
      <w:pPr>
        <w:pStyle w:val="37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fr-FR"/>
        </w:rPr>
        <w:t>Prague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fr-FR"/>
        </w:rPr>
        <w:t>CZ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fr-FR"/>
        </w:rPr>
        <w:t>13</w:t>
      </w:r>
      <w:r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  <w:lang w:val="fr-FR"/>
        </w:rPr>
        <w:t>17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val="fr-FR"/>
        </w:rPr>
        <w:t>October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464FE92">
      <w:pPr>
        <w:rPr>
          <w:rFonts w:ascii="Arial" w:hAnsi="Arial" w:cs="Arial"/>
        </w:rPr>
      </w:pPr>
    </w:p>
    <w:p w14:paraId="5186F3C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F36F7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19</w:t>
      </w:r>
    </w:p>
    <w:p w14:paraId="6AC834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>
      <w:pPr>
        <w:spacing w:after="60"/>
        <w:ind w:left="1985" w:hanging="1985"/>
        <w:rPr>
          <w:rFonts w:ascii="Arial" w:hAnsi="Arial" w:cs="Arial"/>
          <w:b/>
        </w:rPr>
      </w:pPr>
    </w:p>
    <w:p w14:paraId="380344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706E9330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4EFE95BE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RAN4</w:t>
      </w:r>
    </w:p>
    <w:p w14:paraId="02681363">
      <w:pPr>
        <w:spacing w:after="60"/>
        <w:ind w:left="1985" w:hanging="1985"/>
        <w:rPr>
          <w:rFonts w:ascii="Arial" w:hAnsi="Arial" w:cs="Arial"/>
          <w:bCs/>
        </w:rPr>
      </w:pPr>
    </w:p>
    <w:p w14:paraId="6DBC73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>
      <w:pPr>
        <w:pStyle w:val="5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fr-FR"/>
        </w:rPr>
        <w:t>Flavien Ronteix</w:t>
      </w:r>
    </w:p>
    <w:p w14:paraId="2748A78E">
      <w:pPr>
        <w:pStyle w:val="8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fr-FR"/>
        </w:rPr>
        <w:t>flavien.ronteix-jacquet</w:t>
      </w:r>
      <w:r>
        <w:rPr>
          <w:rFonts w:cs="Arial"/>
          <w:b w:val="0"/>
          <w:bCs/>
          <w:lang w:val="en-US"/>
        </w:rPr>
        <w:t>@</w:t>
      </w:r>
      <w:r>
        <w:rPr>
          <w:rFonts w:cs="Arial"/>
          <w:b w:val="0"/>
          <w:bCs/>
          <w:lang w:val="fr-FR"/>
        </w:rPr>
        <w:t>thalesaleniaspace.com</w:t>
      </w:r>
    </w:p>
    <w:p w14:paraId="2950C5A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0"/>
          <w:rFonts w:ascii="Arial" w:hAnsi="Arial" w:cs="Arial"/>
          <w:b/>
        </w:rPr>
        <w:t>mailto:3GPPLiaison@etsi.org</w:t>
      </w:r>
      <w:r>
        <w:rPr>
          <w:rStyle w:val="4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>
      <w:pPr>
        <w:spacing w:after="60"/>
        <w:ind w:left="1985" w:hanging="1985"/>
        <w:rPr>
          <w:rFonts w:ascii="Arial" w:hAnsi="Arial" w:cs="Arial"/>
          <w:b/>
        </w:rPr>
      </w:pPr>
    </w:p>
    <w:p w14:paraId="35792F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051F577B">
      <w:pPr>
        <w:pBdr>
          <w:bottom w:val="single" w:color="auto" w:sz="4" w:space="1"/>
        </w:pBdr>
        <w:rPr>
          <w:rFonts w:ascii="Arial" w:hAnsi="Arial" w:cs="Arial"/>
        </w:rPr>
      </w:pPr>
    </w:p>
    <w:p w14:paraId="2625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022B9">
      <w:pPr>
        <w:pStyle w:val="37"/>
        <w:tabs>
          <w:tab w:val="clear" w:pos="4153"/>
          <w:tab w:val="clear" w:pos="8306"/>
        </w:tabs>
        <w:spacing w:after="120"/>
        <w:rPr>
          <w:rFonts w:hint="default" w:ascii="Arial" w:hAnsi="Arial" w:cs="Arial"/>
          <w:lang w:val="fr-FR"/>
        </w:rPr>
      </w:pPr>
      <w:r>
        <w:rPr>
          <w:rFonts w:ascii="Arial" w:hAnsi="Arial" w:cs="Arial"/>
          <w:lang w:val="en-US"/>
        </w:rPr>
        <w:t>During RAN2#131</w:t>
      </w:r>
      <w:r>
        <w:rPr>
          <w:rFonts w:ascii="Arial" w:hAnsi="Arial" w:cs="Arial"/>
          <w:lang w:val="fr-FR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>
        <w:rPr>
          <w:rFonts w:ascii="Arial" w:hAnsi="Arial" w:cs="Arial"/>
          <w:lang w:val="fr-FR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>
        <w:rPr>
          <w:rFonts w:ascii="Arial" w:hAnsi="Arial" w:cs="Arial"/>
          <w:lang w:val="fr-FR"/>
        </w:rPr>
        <w:t xml:space="preserve"> to RACH-less handover</w:t>
      </w:r>
      <w:r>
        <w:rPr>
          <w:rFonts w:hint="default" w:ascii="Arial" w:hAnsi="Arial" w:cs="Arial"/>
          <w:lang w:val="fr-FR"/>
        </w:rPr>
        <w:t>, and agreed that current stage 3 specifications in RAN2 do not prevent the use of OCC for RACH-less.</w:t>
      </w:r>
    </w:p>
    <w:p w14:paraId="2EEDEBE2">
      <w:pPr>
        <w:pStyle w:val="37"/>
        <w:tabs>
          <w:tab w:val="clear" w:pos="4153"/>
          <w:tab w:val="clear" w:pos="8306"/>
        </w:tabs>
        <w:spacing w:after="120"/>
        <w:rPr>
          <w:rFonts w:hint="default" w:ascii="Arial" w:hAnsi="Arial" w:cs="Arial"/>
          <w:lang w:val="fr-FR"/>
        </w:rPr>
      </w:pPr>
      <w:r>
        <w:rPr>
          <w:rFonts w:hint="default" w:ascii="Arial" w:hAnsi="Arial" w:cs="Arial"/>
          <w:lang w:val="fr-FR"/>
        </w:rPr>
        <w:t>RAN2 would like to check with RAN1 whether the use of OCC for NTN RACH-less handover is feasible and can be supported without any further update to the specification.</w:t>
      </w:r>
    </w:p>
    <w:p w14:paraId="23EDAB8C">
      <w:pPr>
        <w:pBdr>
          <w:bottom w:val="single" w:color="auto" w:sz="4" w:space="1"/>
        </w:pBdr>
        <w:rPr>
          <w:rFonts w:ascii="Arial" w:hAnsi="Arial" w:cs="Arial"/>
        </w:rPr>
      </w:pPr>
    </w:p>
    <w:p w14:paraId="256825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61BB3C70">
      <w:pPr>
        <w:spacing w:after="120"/>
        <w:ind w:left="993" w:hanging="993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</w:t>
      </w:r>
      <w:r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</w:rPr>
        <w:t xml:space="preserve">to provide feedback if </w:t>
      </w:r>
      <w:r>
        <w:rPr>
          <w:rFonts w:ascii="Arial" w:hAnsi="Arial" w:cs="Arial"/>
          <w:lang w:val="fr-FR"/>
        </w:rPr>
        <w:t>OCC can be supported for RACH-less handover without any further update</w:t>
      </w:r>
      <w:bookmarkStart w:id="0" w:name="_GoBack"/>
      <w:bookmarkEnd w:id="0"/>
      <w:r>
        <w:rPr>
          <w:rFonts w:ascii="Arial" w:hAnsi="Arial" w:cs="Arial"/>
          <w:lang w:val="fr-FR"/>
        </w:rPr>
        <w:t xml:space="preserve"> in their current specifications.</w:t>
      </w:r>
    </w:p>
    <w:p w14:paraId="4AF66D3C">
      <w:pPr>
        <w:pBdr>
          <w:bottom w:val="single" w:color="auto" w:sz="4" w:space="1"/>
        </w:pBdr>
        <w:rPr>
          <w:rFonts w:ascii="Arial" w:hAnsi="Arial" w:cs="Arial"/>
        </w:rPr>
      </w:pPr>
    </w:p>
    <w:p w14:paraId="3C2472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0F972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USA</w:t>
      </w:r>
    </w:p>
    <w:p w14:paraId="788634E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</w:rPr>
        <w:t>TSG-RAN2 Meeting #13</w:t>
      </w:r>
      <w:r>
        <w:rPr>
          <w:rFonts w:ascii="Arial" w:hAnsi="Arial" w:cs="Arial"/>
          <w:lang w:val="fr-FR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09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lang w:val="fr-FR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fr-FR"/>
        </w:rPr>
        <w:t>February</w:t>
      </w:r>
      <w:r>
        <w:rPr>
          <w:rFonts w:ascii="Arial" w:hAnsi="Arial" w:cs="Arial"/>
        </w:rPr>
        <w:t>,</w:t>
      </w:r>
      <w:r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</w:rPr>
        <w:t>202</w:t>
      </w:r>
      <w:r>
        <w:rPr>
          <w:rFonts w:ascii="Arial" w:hAnsi="Arial" w:cs="Arial"/>
          <w:lang w:val="fr-FR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fr-FR"/>
        </w:rPr>
        <w:t>Gothenburg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lang w:val="fr-FR"/>
        </w:rPr>
        <w:t>Sweden</w:t>
      </w:r>
    </w:p>
    <w:p w14:paraId="4EF9E6C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游明朝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游ゴシック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9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7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60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8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1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2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4">
    <w:nsid w:val="70146DC0"/>
    <w:multiLevelType w:val="multilevel"/>
    <w:tmpl w:val="70146DC0"/>
    <w:lvl w:ilvl="0" w:tentative="0">
      <w:start w:val="1"/>
      <w:numFmt w:val="bullet"/>
      <w:pStyle w:val="1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bordersDoNotSurroundHeader w:val="1"/>
  <w:bordersDoNotSurroundFooter w:val="1"/>
  <w:hideSpellingErrors/>
  <w:hideGrammaticalErrors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E4FC7E7F"/>
    <w:rsid w:val="EBDFACEB"/>
    <w:rsid w:val="EDFF577C"/>
    <w:rsid w:val="FEBD75D1"/>
    <w:rsid w:val="FF1EA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103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Block Text"/>
    <w:basedOn w:val="1"/>
    <w:semiHidden/>
    <w:unhideWhenUsed/>
    <w:uiPriority w:val="99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15">
    <w:name w:val="Body Text"/>
    <w:basedOn w:val="1"/>
    <w:link w:val="109"/>
    <w:semiHidden/>
    <w:uiPriority w:val="0"/>
    <w:rPr>
      <w:rFonts w:ascii="Arial" w:hAnsi="Arial" w:cs="Arial"/>
      <w:color w:val="FF0000"/>
    </w:rPr>
  </w:style>
  <w:style w:type="paragraph" w:styleId="16">
    <w:name w:val="Body Text 2"/>
    <w:basedOn w:val="1"/>
    <w:link w:val="107"/>
    <w:semiHidden/>
    <w:unhideWhenUsed/>
    <w:uiPriority w:val="99"/>
    <w:pPr>
      <w:spacing w:after="120" w:line="480" w:lineRule="auto"/>
    </w:pPr>
  </w:style>
  <w:style w:type="paragraph" w:styleId="17">
    <w:name w:val="Body Text 3"/>
    <w:basedOn w:val="1"/>
    <w:link w:val="108"/>
    <w:semiHidden/>
    <w:unhideWhenUsed/>
    <w:uiPriority w:val="99"/>
    <w:pPr>
      <w:spacing w:after="120"/>
    </w:pPr>
    <w:rPr>
      <w:sz w:val="16"/>
      <w:szCs w:val="16"/>
    </w:rPr>
  </w:style>
  <w:style w:type="paragraph" w:styleId="18">
    <w:name w:val="Body Text First Indent"/>
    <w:basedOn w:val="15"/>
    <w:link w:val="110"/>
    <w:semiHidden/>
    <w:unhideWhenUsed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19">
    <w:name w:val="Body Text Indent"/>
    <w:basedOn w:val="1"/>
    <w:link w:val="111"/>
    <w:semiHidden/>
    <w:unhideWhenUsed/>
    <w:uiPriority w:val="99"/>
    <w:pPr>
      <w:spacing w:after="120"/>
      <w:ind w:left="283"/>
    </w:pPr>
  </w:style>
  <w:style w:type="paragraph" w:styleId="20">
    <w:name w:val="Body Text First Indent 2"/>
    <w:basedOn w:val="19"/>
    <w:link w:val="112"/>
    <w:semiHidden/>
    <w:unhideWhenUsed/>
    <w:uiPriority w:val="99"/>
    <w:pPr>
      <w:spacing w:after="0"/>
      <w:ind w:left="360" w:firstLine="360"/>
    </w:pPr>
  </w:style>
  <w:style w:type="paragraph" w:styleId="21">
    <w:name w:val="Body Text Indent 2"/>
    <w:basedOn w:val="1"/>
    <w:link w:val="113"/>
    <w:semiHidden/>
    <w:unhideWhenUsed/>
    <w:uiPriority w:val="99"/>
    <w:pPr>
      <w:spacing w:after="120" w:line="480" w:lineRule="auto"/>
      <w:ind w:left="283"/>
    </w:pPr>
  </w:style>
  <w:style w:type="paragraph" w:styleId="22">
    <w:name w:val="Body Text Indent 3"/>
    <w:basedOn w:val="1"/>
    <w:link w:val="114"/>
    <w:semiHidden/>
    <w:unhideWhenUsed/>
    <w:uiPriority w:val="99"/>
    <w:pPr>
      <w:spacing w:after="120"/>
      <w:ind w:left="283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4">
    <w:name w:val="Closing"/>
    <w:basedOn w:val="1"/>
    <w:link w:val="115"/>
    <w:semiHidden/>
    <w:unhideWhenUsed/>
    <w:uiPriority w:val="99"/>
    <w:pPr>
      <w:ind w:left="4252"/>
    </w:pPr>
  </w:style>
  <w:style w:type="character" w:styleId="25">
    <w:name w:val="annotation reference"/>
    <w:basedOn w:val="11"/>
    <w:semiHidden/>
    <w:uiPriority w:val="0"/>
    <w:rPr>
      <w:sz w:val="16"/>
    </w:rPr>
  </w:style>
  <w:style w:type="paragraph" w:styleId="26">
    <w:name w:val="annotation text"/>
    <w:basedOn w:val="1"/>
    <w:link w:val="116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7">
    <w:name w:val="annotation subject"/>
    <w:basedOn w:val="26"/>
    <w:next w:val="26"/>
    <w:link w:val="117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28">
    <w:name w:val="Date"/>
    <w:basedOn w:val="1"/>
    <w:next w:val="1"/>
    <w:link w:val="118"/>
    <w:semiHidden/>
    <w:unhideWhenUsed/>
    <w:uiPriority w:val="99"/>
  </w:style>
  <w:style w:type="paragraph" w:styleId="29">
    <w:name w:val="Document Map"/>
    <w:basedOn w:val="1"/>
    <w:link w:val="104"/>
    <w:semiHidden/>
    <w:unhideWhenUsed/>
    <w:uiPriority w:val="99"/>
    <w:rPr>
      <w:sz w:val="24"/>
      <w:szCs w:val="24"/>
    </w:rPr>
  </w:style>
  <w:style w:type="paragraph" w:styleId="30">
    <w:name w:val="E-mail Signature"/>
    <w:basedOn w:val="1"/>
    <w:link w:val="119"/>
    <w:semiHidden/>
    <w:unhideWhenUsed/>
    <w:uiPriority w:val="99"/>
  </w:style>
  <w:style w:type="paragraph" w:styleId="31">
    <w:name w:val="endnote text"/>
    <w:basedOn w:val="1"/>
    <w:link w:val="120"/>
    <w:semiHidden/>
    <w:unhideWhenUsed/>
    <w:uiPriority w:val="99"/>
  </w:style>
  <w:style w:type="paragraph" w:styleId="32">
    <w:name w:val="envelope address"/>
    <w:basedOn w:val="1"/>
    <w:semiHidden/>
    <w:unhideWhenUsed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envelope return"/>
    <w:basedOn w:val="1"/>
    <w:semiHidden/>
    <w:unhideWhenUsed/>
    <w:uiPriority w:val="99"/>
    <w:rPr>
      <w:rFonts w:asciiTheme="majorHAnsi" w:hAnsiTheme="majorHAnsi" w:eastAsiaTheme="majorEastAsia" w:cstheme="majorBidi"/>
    </w:rPr>
  </w:style>
  <w:style w:type="character" w:styleId="34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35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36">
    <w:name w:val="footnote text"/>
    <w:basedOn w:val="1"/>
    <w:link w:val="121"/>
    <w:semiHidden/>
    <w:unhideWhenUsed/>
    <w:uiPriority w:val="99"/>
  </w:style>
  <w:style w:type="paragraph" w:styleId="37">
    <w:name w:val="header"/>
    <w:basedOn w:val="1"/>
    <w:link w:val="142"/>
    <w:semiHidden/>
    <w:uiPriority w:val="0"/>
    <w:pPr>
      <w:tabs>
        <w:tab w:val="center" w:pos="4153"/>
        <w:tab w:val="right" w:pos="8306"/>
      </w:tabs>
    </w:pPr>
  </w:style>
  <w:style w:type="paragraph" w:styleId="38">
    <w:name w:val="HTML Address"/>
    <w:basedOn w:val="1"/>
    <w:link w:val="122"/>
    <w:semiHidden/>
    <w:unhideWhenUsed/>
    <w:uiPriority w:val="99"/>
    <w:rPr>
      <w:i/>
      <w:iCs/>
    </w:rPr>
  </w:style>
  <w:style w:type="paragraph" w:styleId="39">
    <w:name w:val="HTML Preformatted"/>
    <w:basedOn w:val="1"/>
    <w:link w:val="123"/>
    <w:semiHidden/>
    <w:unhideWhenUsed/>
    <w:uiPriority w:val="99"/>
    <w:rPr>
      <w:rFonts w:ascii="Consolas" w:hAnsi="Consolas" w:cs="Consolas"/>
    </w:rPr>
  </w:style>
  <w:style w:type="character" w:styleId="40">
    <w:name w:val="Hyperlink"/>
    <w:basedOn w:val="11"/>
    <w:unhideWhenUsed/>
    <w:uiPriority w:val="99"/>
    <w:rPr>
      <w:color w:val="0000FF"/>
      <w:u w:val="single"/>
    </w:rPr>
  </w:style>
  <w:style w:type="paragraph" w:styleId="41">
    <w:name w:val="index 1"/>
    <w:basedOn w:val="1"/>
    <w:next w:val="1"/>
    <w:semiHidden/>
    <w:unhideWhenUsed/>
    <w:uiPriority w:val="99"/>
    <w:pPr>
      <w:ind w:left="200" w:hanging="200"/>
    </w:pPr>
  </w:style>
  <w:style w:type="paragraph" w:styleId="42">
    <w:name w:val="index 2"/>
    <w:basedOn w:val="1"/>
    <w:next w:val="1"/>
    <w:semiHidden/>
    <w:unhideWhenUsed/>
    <w:uiPriority w:val="99"/>
    <w:pPr>
      <w:ind w:left="400" w:hanging="200"/>
    </w:pPr>
  </w:style>
  <w:style w:type="paragraph" w:styleId="43">
    <w:name w:val="index 3"/>
    <w:basedOn w:val="1"/>
    <w:next w:val="1"/>
    <w:semiHidden/>
    <w:unhideWhenUsed/>
    <w:uiPriority w:val="99"/>
    <w:pPr>
      <w:ind w:left="600" w:hanging="200"/>
    </w:pPr>
  </w:style>
  <w:style w:type="paragraph" w:styleId="44">
    <w:name w:val="index 4"/>
    <w:basedOn w:val="1"/>
    <w:next w:val="1"/>
    <w:semiHidden/>
    <w:unhideWhenUsed/>
    <w:uiPriority w:val="99"/>
    <w:pPr>
      <w:ind w:left="800" w:hanging="200"/>
    </w:pPr>
  </w:style>
  <w:style w:type="paragraph" w:styleId="45">
    <w:name w:val="index 5"/>
    <w:basedOn w:val="1"/>
    <w:next w:val="1"/>
    <w:semiHidden/>
    <w:unhideWhenUsed/>
    <w:uiPriority w:val="99"/>
    <w:pPr>
      <w:ind w:left="1000" w:hanging="200"/>
    </w:pPr>
  </w:style>
  <w:style w:type="paragraph" w:styleId="46">
    <w:name w:val="index 6"/>
    <w:basedOn w:val="1"/>
    <w:next w:val="1"/>
    <w:semiHidden/>
    <w:unhideWhenUsed/>
    <w:uiPriority w:val="99"/>
    <w:pPr>
      <w:ind w:left="1200" w:hanging="200"/>
    </w:pPr>
  </w:style>
  <w:style w:type="paragraph" w:styleId="47">
    <w:name w:val="index 7"/>
    <w:basedOn w:val="1"/>
    <w:next w:val="1"/>
    <w:semiHidden/>
    <w:unhideWhenUsed/>
    <w:uiPriority w:val="99"/>
    <w:pPr>
      <w:ind w:left="1400" w:hanging="200"/>
    </w:pPr>
  </w:style>
  <w:style w:type="paragraph" w:styleId="48">
    <w:name w:val="index 8"/>
    <w:basedOn w:val="1"/>
    <w:next w:val="1"/>
    <w:semiHidden/>
    <w:unhideWhenUsed/>
    <w:uiPriority w:val="99"/>
    <w:pPr>
      <w:ind w:left="1600" w:hanging="200"/>
    </w:pPr>
  </w:style>
  <w:style w:type="paragraph" w:styleId="49">
    <w:name w:val="index 9"/>
    <w:basedOn w:val="1"/>
    <w:next w:val="1"/>
    <w:semiHidden/>
    <w:unhideWhenUsed/>
    <w:uiPriority w:val="99"/>
    <w:pPr>
      <w:ind w:left="1800" w:hanging="200"/>
    </w:pPr>
  </w:style>
  <w:style w:type="paragraph" w:styleId="50">
    <w:name w:val="index heading"/>
    <w:basedOn w:val="1"/>
    <w:next w:val="41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51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52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53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54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5">
    <w:name w:val="List 5"/>
    <w:basedOn w:val="1"/>
    <w:semiHidden/>
    <w:unhideWhenUsed/>
    <w:uiPriority w:val="99"/>
    <w:pPr>
      <w:ind w:left="1415" w:hanging="283"/>
      <w:contextualSpacing/>
    </w:pPr>
  </w:style>
  <w:style w:type="paragraph" w:styleId="56">
    <w:name w:val="List Bullet"/>
    <w:basedOn w:val="1"/>
    <w:semiHidden/>
    <w:unhideWhenUsed/>
    <w:uiPriority w:val="99"/>
    <w:pPr>
      <w:numPr>
        <w:ilvl w:val="0"/>
        <w:numId w:val="1"/>
      </w:numPr>
      <w:contextualSpacing/>
    </w:pPr>
  </w:style>
  <w:style w:type="paragraph" w:styleId="57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8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9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60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61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62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63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64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5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6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7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8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9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70">
    <w:name w:val="List Number 5"/>
    <w:basedOn w:val="1"/>
    <w:semiHidden/>
    <w:unhideWhenUsed/>
    <w:uiPriority w:val="99"/>
    <w:pPr>
      <w:numPr>
        <w:ilvl w:val="0"/>
        <w:numId w:val="10"/>
      </w:numPr>
      <w:contextualSpacing/>
    </w:pPr>
  </w:style>
  <w:style w:type="paragraph" w:styleId="71">
    <w:name w:val="macro"/>
    <w:link w:val="127"/>
    <w:semiHidden/>
    <w:unhideWhenUsed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SimSun" w:cs="Consolas"/>
      <w:lang w:val="en-GB" w:eastAsia="en-US" w:bidi="ar-SA"/>
    </w:rPr>
  </w:style>
  <w:style w:type="paragraph" w:styleId="72">
    <w:name w:val="Message Header"/>
    <w:basedOn w:val="1"/>
    <w:link w:val="128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3">
    <w:name w:val="Normal (Web)"/>
    <w:basedOn w:val="1"/>
    <w:semiHidden/>
    <w:unhideWhenUsed/>
    <w:uiPriority w:val="99"/>
    <w:rPr>
      <w:sz w:val="24"/>
      <w:szCs w:val="24"/>
    </w:rPr>
  </w:style>
  <w:style w:type="paragraph" w:styleId="74">
    <w:name w:val="Normal Indent"/>
    <w:basedOn w:val="1"/>
    <w:semiHidden/>
    <w:unhideWhenUsed/>
    <w:uiPriority w:val="99"/>
    <w:pPr>
      <w:ind w:left="720"/>
    </w:pPr>
  </w:style>
  <w:style w:type="paragraph" w:styleId="75">
    <w:name w:val="Note Heading"/>
    <w:basedOn w:val="1"/>
    <w:next w:val="1"/>
    <w:link w:val="130"/>
    <w:semiHidden/>
    <w:unhideWhenUsed/>
    <w:uiPriority w:val="99"/>
  </w:style>
  <w:style w:type="character" w:styleId="76">
    <w:name w:val="page number"/>
    <w:basedOn w:val="11"/>
    <w:semiHidden/>
    <w:uiPriority w:val="0"/>
  </w:style>
  <w:style w:type="paragraph" w:styleId="77">
    <w:name w:val="Plain Text"/>
    <w:basedOn w:val="1"/>
    <w:link w:val="131"/>
    <w:semiHidden/>
    <w:unhideWhenUsed/>
    <w:uiPriority w:val="99"/>
    <w:rPr>
      <w:rFonts w:ascii="Consolas" w:hAnsi="Consolas" w:cs="Consolas"/>
      <w:sz w:val="21"/>
      <w:szCs w:val="21"/>
    </w:rPr>
  </w:style>
  <w:style w:type="paragraph" w:styleId="78">
    <w:name w:val="Salutation"/>
    <w:basedOn w:val="1"/>
    <w:next w:val="1"/>
    <w:link w:val="134"/>
    <w:semiHidden/>
    <w:unhideWhenUsed/>
    <w:uiPriority w:val="99"/>
  </w:style>
  <w:style w:type="paragraph" w:styleId="79">
    <w:name w:val="Signature"/>
    <w:basedOn w:val="1"/>
    <w:link w:val="135"/>
    <w:semiHidden/>
    <w:unhideWhenUsed/>
    <w:uiPriority w:val="99"/>
    <w:pPr>
      <w:ind w:left="4252"/>
    </w:pPr>
  </w:style>
  <w:style w:type="paragraph" w:styleId="80">
    <w:name w:val="Subtitle"/>
    <w:basedOn w:val="1"/>
    <w:next w:val="1"/>
    <w:link w:val="136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81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2">
    <w:name w:val="table of authorities"/>
    <w:basedOn w:val="1"/>
    <w:next w:val="1"/>
    <w:semiHidden/>
    <w:unhideWhenUsed/>
    <w:uiPriority w:val="99"/>
    <w:pPr>
      <w:ind w:left="200" w:hanging="200"/>
    </w:pPr>
  </w:style>
  <w:style w:type="paragraph" w:styleId="83">
    <w:name w:val="table of figures"/>
    <w:basedOn w:val="1"/>
    <w:next w:val="1"/>
    <w:semiHidden/>
    <w:unhideWhenUsed/>
    <w:uiPriority w:val="99"/>
  </w:style>
  <w:style w:type="paragraph" w:styleId="84">
    <w:name w:val="Title"/>
    <w:basedOn w:val="1"/>
    <w:next w:val="1"/>
    <w:link w:val="137"/>
    <w:qFormat/>
    <w:uiPriority w:val="1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6">
    <w:name w:val="toc 1"/>
    <w:basedOn w:val="1"/>
    <w:next w:val="1"/>
    <w:semiHidden/>
    <w:unhideWhenUsed/>
    <w:uiPriority w:val="39"/>
    <w:pPr>
      <w:spacing w:after="100"/>
    </w:pPr>
  </w:style>
  <w:style w:type="paragraph" w:styleId="87">
    <w:name w:val="toc 2"/>
    <w:basedOn w:val="1"/>
    <w:next w:val="1"/>
    <w:semiHidden/>
    <w:unhideWhenUsed/>
    <w:uiPriority w:val="39"/>
    <w:pPr>
      <w:spacing w:after="100"/>
      <w:ind w:left="200"/>
    </w:pPr>
  </w:style>
  <w:style w:type="paragraph" w:styleId="88">
    <w:name w:val="toc 3"/>
    <w:basedOn w:val="1"/>
    <w:next w:val="1"/>
    <w:semiHidden/>
    <w:unhideWhenUsed/>
    <w:uiPriority w:val="39"/>
    <w:pPr>
      <w:spacing w:after="100"/>
      <w:ind w:left="400"/>
    </w:pPr>
  </w:style>
  <w:style w:type="paragraph" w:styleId="89">
    <w:name w:val="toc 4"/>
    <w:basedOn w:val="1"/>
    <w:next w:val="1"/>
    <w:semiHidden/>
    <w:unhideWhenUsed/>
    <w:uiPriority w:val="39"/>
    <w:pPr>
      <w:spacing w:after="100"/>
      <w:ind w:left="600"/>
    </w:pPr>
  </w:style>
  <w:style w:type="paragraph" w:styleId="90">
    <w:name w:val="toc 5"/>
    <w:basedOn w:val="1"/>
    <w:next w:val="1"/>
    <w:semiHidden/>
    <w:unhideWhenUsed/>
    <w:uiPriority w:val="39"/>
    <w:pPr>
      <w:spacing w:after="100"/>
      <w:ind w:left="800"/>
    </w:pPr>
  </w:style>
  <w:style w:type="paragraph" w:styleId="91">
    <w:name w:val="toc 6"/>
    <w:basedOn w:val="1"/>
    <w:next w:val="1"/>
    <w:semiHidden/>
    <w:unhideWhenUsed/>
    <w:uiPriority w:val="39"/>
    <w:pPr>
      <w:spacing w:after="100"/>
      <w:ind w:left="1000"/>
    </w:pPr>
  </w:style>
  <w:style w:type="paragraph" w:styleId="92">
    <w:name w:val="toc 7"/>
    <w:basedOn w:val="1"/>
    <w:next w:val="1"/>
    <w:semiHidden/>
    <w:unhideWhenUsed/>
    <w:uiPriority w:val="39"/>
    <w:pPr>
      <w:spacing w:after="100"/>
      <w:ind w:left="1200"/>
    </w:pPr>
  </w:style>
  <w:style w:type="paragraph" w:styleId="93">
    <w:name w:val="toc 8"/>
    <w:basedOn w:val="1"/>
    <w:next w:val="1"/>
    <w:semiHidden/>
    <w:unhideWhenUsed/>
    <w:uiPriority w:val="39"/>
    <w:pPr>
      <w:spacing w:after="100"/>
      <w:ind w:left="1400"/>
    </w:pPr>
  </w:style>
  <w:style w:type="paragraph" w:styleId="94">
    <w:name w:val="toc 9"/>
    <w:basedOn w:val="1"/>
    <w:next w:val="1"/>
    <w:semiHidden/>
    <w:unhideWhenUsed/>
    <w:uiPriority w:val="39"/>
    <w:pPr>
      <w:spacing w:after="100"/>
      <w:ind w:left="1600"/>
    </w:pPr>
  </w:style>
  <w:style w:type="paragraph" w:customStyle="1" w:styleId="95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9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97">
    <w:name w:val="??"/>
    <w:uiPriority w:val="0"/>
    <w:pPr>
      <w:widowControl w:val="0"/>
    </w:pPr>
    <w:rPr>
      <w:rFonts w:ascii="Times New Roman" w:hAnsi="Times New Roman" w:eastAsia="SimSun" w:cs="Times New Roman"/>
      <w:lang w:val="en-US" w:eastAsia="en-US" w:bidi="ar-SA"/>
    </w:rPr>
  </w:style>
  <w:style w:type="paragraph" w:customStyle="1" w:styleId="98">
    <w:name w:val="??? 2"/>
    <w:basedOn w:val="97"/>
    <w:next w:val="97"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uiPriority w:val="0"/>
    <w:pPr>
      <w:widowControl w:val="0"/>
      <w:numPr>
        <w:ilvl w:val="0"/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100">
    <w:name w:val="ACTION"/>
    <w:basedOn w:val="1"/>
    <w:uiPriority w:val="0"/>
    <w:pPr>
      <w:keepNext/>
      <w:keepLines/>
      <w:widowControl w:val="0"/>
      <w:numPr>
        <w:ilvl w:val="0"/>
        <w:numId w:val="1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101">
    <w:name w:val="done"/>
    <w:basedOn w:val="100"/>
    <w:uiPriority w:val="0"/>
    <w:pPr>
      <w:numPr>
        <w:numId w:val="1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uiPriority w:val="0"/>
    <w:pPr>
      <w:numPr>
        <w:numId w:val="14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basedOn w:val="11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">
    <w:name w:val="Document Map Char"/>
    <w:basedOn w:val="11"/>
    <w:link w:val="29"/>
    <w:semiHidden/>
    <w:uiPriority w:val="99"/>
    <w:rPr>
      <w:sz w:val="24"/>
      <w:szCs w:val="24"/>
      <w:lang w:val="en-GB"/>
    </w:rPr>
  </w:style>
  <w:style w:type="character" w:customStyle="1" w:styleId="105">
    <w:name w:val="未处理的提及1"/>
    <w:basedOn w:val="11"/>
    <w:uiPriority w:val="99"/>
    <w:rPr>
      <w:color w:val="808080"/>
      <w:shd w:val="clear" w:color="auto" w:fill="E6E6E6"/>
    </w:rPr>
  </w:style>
  <w:style w:type="paragraph" w:customStyle="1" w:styleId="106">
    <w:name w:val="书目1"/>
    <w:basedOn w:val="1"/>
    <w:next w:val="1"/>
    <w:semiHidden/>
    <w:unhideWhenUsed/>
    <w:uiPriority w:val="37"/>
  </w:style>
  <w:style w:type="character" w:customStyle="1" w:styleId="107">
    <w:name w:val="Body Text 2 Char"/>
    <w:basedOn w:val="11"/>
    <w:link w:val="16"/>
    <w:semiHidden/>
    <w:uiPriority w:val="99"/>
    <w:rPr>
      <w:lang w:val="en-GB"/>
    </w:rPr>
  </w:style>
  <w:style w:type="character" w:customStyle="1" w:styleId="108">
    <w:name w:val="Body Text 3 Char"/>
    <w:basedOn w:val="11"/>
    <w:link w:val="17"/>
    <w:semiHidden/>
    <w:uiPriority w:val="99"/>
    <w:rPr>
      <w:sz w:val="16"/>
      <w:szCs w:val="16"/>
      <w:lang w:val="en-GB"/>
    </w:rPr>
  </w:style>
  <w:style w:type="character" w:customStyle="1" w:styleId="109">
    <w:name w:val="Body Text Char"/>
    <w:basedOn w:val="11"/>
    <w:link w:val="15"/>
    <w:semiHidden/>
    <w:uiPriority w:val="0"/>
    <w:rPr>
      <w:rFonts w:ascii="Arial" w:hAnsi="Arial" w:cs="Arial"/>
      <w:color w:val="FF0000"/>
      <w:lang w:val="en-GB"/>
    </w:rPr>
  </w:style>
  <w:style w:type="character" w:customStyle="1" w:styleId="110">
    <w:name w:val="Body Text First Indent Char"/>
    <w:basedOn w:val="109"/>
    <w:link w:val="18"/>
    <w:semiHidden/>
    <w:uiPriority w:val="99"/>
    <w:rPr>
      <w:rFonts w:ascii="Arial" w:hAnsi="Arial" w:cs="Arial"/>
      <w:color w:val="FF0000"/>
      <w:lang w:val="en-GB"/>
    </w:rPr>
  </w:style>
  <w:style w:type="character" w:customStyle="1" w:styleId="111">
    <w:name w:val="Body Text Indent Char"/>
    <w:basedOn w:val="11"/>
    <w:link w:val="19"/>
    <w:semiHidden/>
    <w:uiPriority w:val="99"/>
    <w:rPr>
      <w:lang w:val="en-GB"/>
    </w:rPr>
  </w:style>
  <w:style w:type="character" w:customStyle="1" w:styleId="112">
    <w:name w:val="Body Text First Indent 2 Char"/>
    <w:basedOn w:val="111"/>
    <w:link w:val="20"/>
    <w:semiHidden/>
    <w:uiPriority w:val="99"/>
    <w:rPr>
      <w:lang w:val="en-GB"/>
    </w:rPr>
  </w:style>
  <w:style w:type="character" w:customStyle="1" w:styleId="113">
    <w:name w:val="Body Text Indent 2 Char"/>
    <w:basedOn w:val="11"/>
    <w:link w:val="21"/>
    <w:semiHidden/>
    <w:uiPriority w:val="99"/>
    <w:rPr>
      <w:lang w:val="en-GB"/>
    </w:rPr>
  </w:style>
  <w:style w:type="character" w:customStyle="1" w:styleId="114">
    <w:name w:val="Body Text Indent 3 Char"/>
    <w:basedOn w:val="11"/>
    <w:link w:val="22"/>
    <w:semiHidden/>
    <w:uiPriority w:val="99"/>
    <w:rPr>
      <w:sz w:val="16"/>
      <w:szCs w:val="16"/>
      <w:lang w:val="en-GB"/>
    </w:rPr>
  </w:style>
  <w:style w:type="character" w:customStyle="1" w:styleId="115">
    <w:name w:val="Closing Char"/>
    <w:basedOn w:val="11"/>
    <w:link w:val="24"/>
    <w:semiHidden/>
    <w:uiPriority w:val="99"/>
    <w:rPr>
      <w:lang w:val="en-GB"/>
    </w:rPr>
  </w:style>
  <w:style w:type="character" w:customStyle="1" w:styleId="116">
    <w:name w:val="Comment Text Char"/>
    <w:basedOn w:val="11"/>
    <w:link w:val="26"/>
    <w:semiHidden/>
    <w:uiPriority w:val="0"/>
    <w:rPr>
      <w:rFonts w:ascii="Arial" w:hAnsi="Arial"/>
      <w:lang w:val="en-GB"/>
    </w:rPr>
  </w:style>
  <w:style w:type="character" w:customStyle="1" w:styleId="117">
    <w:name w:val="Comment Subject Char"/>
    <w:basedOn w:val="116"/>
    <w:link w:val="27"/>
    <w:semiHidden/>
    <w:uiPriority w:val="99"/>
    <w:rPr>
      <w:rFonts w:ascii="Arial" w:hAnsi="Arial"/>
      <w:b/>
      <w:bCs/>
      <w:lang w:val="en-GB"/>
    </w:rPr>
  </w:style>
  <w:style w:type="character" w:customStyle="1" w:styleId="118">
    <w:name w:val="Date Char"/>
    <w:basedOn w:val="11"/>
    <w:link w:val="28"/>
    <w:semiHidden/>
    <w:uiPriority w:val="99"/>
    <w:rPr>
      <w:lang w:val="en-GB"/>
    </w:rPr>
  </w:style>
  <w:style w:type="character" w:customStyle="1" w:styleId="119">
    <w:name w:val="E-mail Signature Char"/>
    <w:basedOn w:val="11"/>
    <w:link w:val="30"/>
    <w:semiHidden/>
    <w:uiPriority w:val="99"/>
    <w:rPr>
      <w:lang w:val="en-GB"/>
    </w:rPr>
  </w:style>
  <w:style w:type="character" w:customStyle="1" w:styleId="120">
    <w:name w:val="Endnote Text Char"/>
    <w:basedOn w:val="11"/>
    <w:link w:val="31"/>
    <w:semiHidden/>
    <w:uiPriority w:val="99"/>
    <w:rPr>
      <w:lang w:val="en-GB"/>
    </w:rPr>
  </w:style>
  <w:style w:type="character" w:customStyle="1" w:styleId="121">
    <w:name w:val="Footnote Text Char"/>
    <w:basedOn w:val="11"/>
    <w:link w:val="36"/>
    <w:semiHidden/>
    <w:uiPriority w:val="99"/>
    <w:rPr>
      <w:lang w:val="en-GB"/>
    </w:rPr>
  </w:style>
  <w:style w:type="character" w:customStyle="1" w:styleId="122">
    <w:name w:val="HTML Address Char"/>
    <w:basedOn w:val="11"/>
    <w:link w:val="38"/>
    <w:semiHidden/>
    <w:uiPriority w:val="99"/>
    <w:rPr>
      <w:i/>
      <w:iCs/>
      <w:lang w:val="en-GB"/>
    </w:rPr>
  </w:style>
  <w:style w:type="character" w:customStyle="1" w:styleId="123">
    <w:name w:val="HTML Preformatted Char"/>
    <w:basedOn w:val="11"/>
    <w:link w:val="39"/>
    <w:semiHidden/>
    <w:uiPriority w:val="99"/>
    <w:rPr>
      <w:rFonts w:ascii="Consolas" w:hAnsi="Consolas" w:cs="Consolas"/>
      <w:lang w:val="en-GB"/>
    </w:rPr>
  </w:style>
  <w:style w:type="paragraph" w:styleId="124">
    <w:name w:val="Intense Quote"/>
    <w:basedOn w:val="1"/>
    <w:next w:val="1"/>
    <w:link w:val="125"/>
    <w:qFormat/>
    <w:uiPriority w:val="30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25">
    <w:name w:val="Intense Quote Char"/>
    <w:basedOn w:val="11"/>
    <w:link w:val="124"/>
    <w:uiPriority w:val="30"/>
    <w:rPr>
      <w:i/>
      <w:iCs/>
      <w:color w:val="5B9BD5" w:themeColor="accent1"/>
      <w:lang w:val="en-GB"/>
      <w14:textFill>
        <w14:solidFill>
          <w14:schemeClr w14:val="accent1"/>
        </w14:solidFill>
      </w14:textFill>
    </w:rPr>
  </w:style>
  <w:style w:type="paragraph" w:styleId="126">
    <w:name w:val="List Paragraph"/>
    <w:basedOn w:val="1"/>
    <w:qFormat/>
    <w:uiPriority w:val="34"/>
    <w:pPr>
      <w:ind w:left="720"/>
      <w:contextualSpacing/>
    </w:pPr>
  </w:style>
  <w:style w:type="character" w:customStyle="1" w:styleId="127">
    <w:name w:val="Macro Text Char"/>
    <w:basedOn w:val="11"/>
    <w:link w:val="71"/>
    <w:semiHidden/>
    <w:uiPriority w:val="99"/>
    <w:rPr>
      <w:rFonts w:ascii="Consolas" w:hAnsi="Consolas" w:cs="Consolas"/>
      <w:lang w:val="en-GB"/>
    </w:rPr>
  </w:style>
  <w:style w:type="character" w:customStyle="1" w:styleId="128">
    <w:name w:val="Message Header Char"/>
    <w:basedOn w:val="11"/>
    <w:link w:val="72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29">
    <w:name w:val="No Spacing"/>
    <w:qFormat/>
    <w:uiPriority w:val="1"/>
    <w:rPr>
      <w:rFonts w:ascii="Times New Roman" w:hAnsi="Times New Roman" w:eastAsia="SimSun" w:cs="Times New Roman"/>
      <w:lang w:val="en-GB" w:eastAsia="en-US" w:bidi="ar-SA"/>
    </w:rPr>
  </w:style>
  <w:style w:type="character" w:customStyle="1" w:styleId="130">
    <w:name w:val="Note Heading Char"/>
    <w:basedOn w:val="11"/>
    <w:link w:val="75"/>
    <w:semiHidden/>
    <w:uiPriority w:val="99"/>
    <w:rPr>
      <w:lang w:val="en-GB"/>
    </w:rPr>
  </w:style>
  <w:style w:type="character" w:customStyle="1" w:styleId="131">
    <w:name w:val="Plain Text Char"/>
    <w:basedOn w:val="11"/>
    <w:link w:val="77"/>
    <w:semiHidden/>
    <w:uiPriority w:val="99"/>
    <w:rPr>
      <w:rFonts w:ascii="Consolas" w:hAnsi="Consolas" w:cs="Consolas"/>
      <w:sz w:val="21"/>
      <w:szCs w:val="21"/>
      <w:lang w:val="en-GB"/>
    </w:rPr>
  </w:style>
  <w:style w:type="paragraph" w:styleId="132">
    <w:name w:val="Quote"/>
    <w:basedOn w:val="1"/>
    <w:next w:val="1"/>
    <w:link w:val="133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3">
    <w:name w:val="Quote Char"/>
    <w:basedOn w:val="11"/>
    <w:link w:val="132"/>
    <w:uiPriority w:val="29"/>
    <w:rPr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4">
    <w:name w:val="Salutation Char"/>
    <w:basedOn w:val="11"/>
    <w:link w:val="78"/>
    <w:semiHidden/>
    <w:uiPriority w:val="99"/>
    <w:rPr>
      <w:lang w:val="en-GB"/>
    </w:rPr>
  </w:style>
  <w:style w:type="character" w:customStyle="1" w:styleId="135">
    <w:name w:val="Signature Char"/>
    <w:basedOn w:val="11"/>
    <w:link w:val="79"/>
    <w:semiHidden/>
    <w:uiPriority w:val="99"/>
    <w:rPr>
      <w:lang w:val="en-GB"/>
    </w:rPr>
  </w:style>
  <w:style w:type="character" w:customStyle="1" w:styleId="136">
    <w:name w:val="Subtitle Char"/>
    <w:basedOn w:val="11"/>
    <w:link w:val="80"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37">
    <w:name w:val="Title Char"/>
    <w:basedOn w:val="11"/>
    <w:link w:val="8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138">
    <w:name w:val="TOC 标题1"/>
    <w:basedOn w:val="2"/>
    <w:next w:val="1"/>
    <w:semiHidden/>
    <w:unhideWhenUsed/>
    <w:qFormat/>
    <w:uiPriority w:val="39"/>
    <w:pPr>
      <w:keepLines/>
      <w:spacing w:before="240" w:after="0"/>
      <w:ind w:left="0" w:right="0" w:firstLine="0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sz w:val="32"/>
      <w:szCs w:val="32"/>
    </w:rPr>
  </w:style>
  <w:style w:type="paragraph" w:customStyle="1" w:styleId="139">
    <w:name w:val="修订1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40">
    <w:name w:val="Agreement"/>
    <w:basedOn w:val="1"/>
    <w:next w:val="141"/>
    <w:qFormat/>
    <w:uiPriority w:val="0"/>
    <w:pPr>
      <w:numPr>
        <w:ilvl w:val="0"/>
        <w:numId w:val="15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141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142">
    <w:name w:val="Header Char"/>
    <w:basedOn w:val="11"/>
    <w:link w:val="37"/>
    <w:semiHidden/>
    <w:uiPriority w:val="0"/>
    <w:rPr>
      <w:lang w:val="en-GB"/>
    </w:rPr>
  </w:style>
  <w:style w:type="paragraph" w:customStyle="1" w:styleId="143">
    <w:name w:val="Comments"/>
    <w:basedOn w:val="1"/>
    <w:qFormat/>
    <w:uiPriority w:val="0"/>
    <w:rPr>
      <w:i/>
      <w:sz w:val="18"/>
    </w:rPr>
  </w:style>
  <w:style w:type="paragraph" w:customStyle="1" w:styleId="144">
    <w:name w:val="Revision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/>
</ds:datastoreItem>
</file>

<file path=customXml/itemProps2.xml><?xml version="1.0" encoding="utf-8"?>
<ds:datastoreItem xmlns:ds="http://schemas.openxmlformats.org/officeDocument/2006/customXml" ds:itemID="{C6E6A4E3-B430-4B3E-B861-33BFEFD69E27}">
  <ds:schemaRefs/>
</ds:datastoreItem>
</file>

<file path=customXml/itemProps3.xml><?xml version="1.0" encoding="utf-8"?>
<ds:datastoreItem xmlns:ds="http://schemas.openxmlformats.org/officeDocument/2006/customXml" ds:itemID="{4C7E64EF-4772-4C4F-89E3-D8F6E35F67B1}">
  <ds:schemaRefs/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9C21106D-96AC-4504-BB2D-C48F836A43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372</Words>
  <Characters>1848</Characters>
  <Lines>49</Lines>
  <Paragraphs>38</Paragraphs>
  <TotalTime>40</TotalTime>
  <ScaleCrop>false</ScaleCrop>
  <LinksUpToDate>false</LinksUpToDate>
  <CharactersWithSpaces>2182</CharactersWithSpaces>
  <Application>WPS Office_12.1.22226.22226_F1E327BC-269C-435d-A152-05C5408002CA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2025-09-05T09:01:00Z</dcterms:created>
  <dc:creator>Huawei-post131</dc:creator>
  <cp:lastModifiedBy>Thales (Rapporteur)</cp:lastModifiedBy>
  <cp:lastPrinted>2002-04-23T22:10:00Z</cp:lastPrinted>
  <dcterms:modified xsi:type="dcterms:W3CDTF">2025-10-16T08:34:21Z</dcterms:modified>
  <dc:title>LS template for 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